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29558322" name="019d4de4-2a32-7ec3-aa25-550f7e2cc7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1145167" name="019d4de4-2a32-7ec3-aa25-550f7e2cc7d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43801071" name="019d4de4-53eb-7843-982d-df79e01302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7961456" name="019d4de4-53eb-7843-982d-df79e013020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lose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59096444" name="019d4de5-4e0e-729c-ad51-a6ad1c9dc2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6135230" name="019d4de5-4e0e-729c-ad51-a6ad1c9dc2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73751788" name="019d4de5-6d2a-7161-8693-91b340cc08e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2813325" name="019d4de5-6d2a-7161-8693-91b340cc08e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nicht untersucht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91438670" name="019d4dfc-5059-7a73-b412-7be32a5e45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9866869" name="019d4dfc-5059-7a73-b412-7be32a5e45a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71548850" name="019d4dfc-740e-77f2-9f4f-157f7a5fde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5203457" name="019d4dfc-740e-77f2-9f4f-157f7a5fde2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und 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Elektrospeicheröfen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38571899" name="019d4e0e-f796-760d-8f28-beb5eb5066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5862800" name="019d4e0e-f796-760d-8f28-beb5eb50660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47063613" name="019d4e0f-2e6a-7c03-bca6-fb0ad51fce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2666086" name="019d4e0f-2e6a-7c03-bca6-fb0ad51fcec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Campliun 7, Trun, Schweiz </w:t>
          </w:r>
        </w:p>
        <w:p>
          <w:pPr>
            <w:spacing w:before="0" w:after="0"/>
          </w:pPr>
          <w:r>
            <w:t>825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